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Стоматология профилактическая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05:36 МСК · База обновлена: 23.07.2026, 05:35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ДЛЯ ГЕРМЕТИЗАЦИИ ФИССУР ЗУБОВ ЛУЧШЕ ИСПОЛЬЗОВАТЬ МАТЕРИАЛЫ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фосфат-цементы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компомеры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силанты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стеклоиономерные цементы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силанты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ФИНАНСОВОЕ ОБЕСПЕЧЕНИЕ ПРОФИЛАКТИЧЕСКОГО И ПО МЕДИКО-СОЦИАЛЬНЫМ ПОКАЗАНИЯМ ДИСПАНСЕРНОГО ПРИЕМОВ СТОМАТОЛОГА ОСУЩЕСТВЛЯЕТСЯ ЗА СЧЕТ СРЕДСТВ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Федерального бюджета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ДМС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ОМС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бюджетов субъектов РФ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ОМС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САНИТАРНО-ПРОСВЕТИТЕЛЬНЫЕ МЕРОПРИЯТИЯ СРЕДИ БЕРЕМЕННЫХ ЖЕНЩИН РЕКОМЕНДУЕТСЯ ПРОВОДИТЬ В ПЕРВЫЕ 20 НЕДЕЛЬ БЕРЕМЕННОСТИ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раз в месяц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 раза в месяц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еженедельно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 раза в месяц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 раз в месяц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СПОСОБЫ ПРОВЕДЕНИЯ РЕМИНЕРАЛИЗИРУЮЩЕЙ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аппликации орошения, инъекции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аппликации, электрофорез, полоскание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электрофорез, полоскание, окрашивание раствором Люголя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втирание фтористой пасты, инъекции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аппликации, электрофорез, полоскание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ПРИЗНАКИ ДЕФИЦИТА ФТОРА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ухудшение состояния кожи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появление на эмали меловидных пятен, хрупкость зубов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общая слабость, рвота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выпадение волос, ухудшение состояния зубов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выпадение волос, ухудшение состояния зубов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ДЕЗИНФЕКЦИЯ - ЭТО УНИЧТОЖЕНИЕ ПАТОГЕННЫХ МИКРООРГАНИЗМОВ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всех микроорганизмов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анаэробных бактерий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только бактерий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аэробных бактерий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всех микроорганизмов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СОЕДИНЕНИЯ КАЛЬЦИЯ МОГУТ ВХОДИТЬ В СОСТАВ ЗУБНЫХ ПАСТ В КАЧЕСТВЕ КОМПОНЕНТА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пенообразующего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отбеливающего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связующего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противокариозного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противокариозного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ИНТЕРПРЕТАЦИЯ ИНДЕКСА ЭФФЕКТИВНОСТИ ГИГИЕНЫ (РНР) БОЛЕЕ 1,7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неудовлетворительный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удовлетворительный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отличный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хороший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неудовлетворительный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КОНЦЕНТРАЦИЯ РАСТВОРА ХЛОРГЕКСИДИНА БИГЛЮКОНАТА, КОТОРУЮ МОЖНО РЕКОМЕНДОВАТЬ ДЛЯ ПОЛОСКАНИЯ ПОЛОСТИ РТА У ПАЦИЕНТОВ С ОБОСТРЕНИЕМ ПАРОДОНТИТА (%)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0,05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0,05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КОНЦЕНТРАЦИЯ РАСТВОРА ХЛОРГЕКСИДИНА, РЕКОМЕНДУЕМАЯ ДЛЯ ОРОШЕНИЯ ПОЛОСТИ РТА, СОСТАВЛЯЕТ: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0,5%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0,05%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0,02 до 2%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0,05%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Стоматология профилактическая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